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Reviklappe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6165994" name="36f5ed00-054e-11f0-9c46-19185e0b5f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990495" name="36f5ed00-054e-11f0-9c46-19185e0b5fc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4225985" name="359e56d0-054f-11f0-8436-13c25db52a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963705" name="359e56d0-054f-11f0-8436-13c25db52a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7212683" name="0bab7040-0551-11f0-8f38-499a0531f9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1987294" name="0bab7040-0551-11f0-8f38-499a0531f90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Herren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2345051" name="b9780380-0553-11f0-9f00-3158914e0c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083633" name="b9780380-0553-11f0-9f00-3158914e0c3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4384650" name="355c7990-0554-11f0-b1f4-855b38d73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246175" name="355c7990-0554-11f0-b1f4-855b38d739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8274604" name="9aaf8ac0-0555-11f0-bd94-3540d0fbf0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85879" name="9aaf8ac0-0555-11f0-bd94-3540d0fbf07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1266616" name="fe871f80-0556-11f0-82aa-b35630b3fc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348539" name="fe871f80-0556-11f0-82aa-b35630b3fcd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7089680" name="798c79d0-054f-11f0-8b7b-3fd731b8ba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61512" name="798c79d0-054f-11f0-8b7b-3fd731b8baa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Lichtkanal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249738" name="c8d02760-0551-11f0-8c59-3d4e062cf3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609883" name="c8d02760-0551-11f0-8c59-3d4e062cf3f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7392028" name="7cc2efe0-0553-11f0-be25-4139274b9a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335521" name="7cc2efe0-0553-11f0-be25-4139274b9ab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4868879" name="54088950-0555-11f0-b843-1543ec29ab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036480" name="54088950-0555-11f0-b843-1543ec29ab8f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9624098" name="5d829d20-0557-11f0-a069-31c8406142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881369" name="5d829d20-0557-11f0-a069-31c8406142d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Lager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2461885" name="8cc90700-0551-11f0-bd09-05966daab5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67629" name="8cc90700-0551-11f0-bd09-05966daab52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2274516" name="aad57e90-0556-11f0-95cd-4764968de9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731707" name="aad57e90-0556-11f0-95cd-4764968de92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2695271" name="5f076530-0553-11f0-b8ad-abf9ab8f38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767089" name="5f076530-0553-11f0-b8ad-abf9ab8f3899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8835456" name="fb4314e0-0552-11f0-a6ee-2b294acc74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8999870" name="fb4314e0-0552-11f0-a6ee-2b294acc74b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5094539" name="910713f0-0553-11f0-a7d1-317179a066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826708" name="910713f0-0553-11f0-a7d1-317179a06611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Umkleide Damen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0175993" name="ac4a7d40-0554-11f0-a09d-0510b6f437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7893378" name="ac4a7d40-0554-11f0-a09d-0510b6f4372e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4802375" name="2a4b31b0-0557-11f0-9c06-356b275eb4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018334" name="2a4b31b0-0557-11f0-9c06-356b275eb46d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Ladenfläche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abgehängte Decke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1988886" name="1061e180-0553-11f0-8451-c7056bd18b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3935466" name="1061e180-0553-11f0-8451-c7056bd18bbf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